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D7C3C">
      <w:pPr>
        <w:pStyle w:val="19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b/>
          <w:bCs/>
          <w:sz w:val="24"/>
          <w:szCs w:val="24"/>
        </w:rPr>
        <w:t>ANEXO III</w:t>
      </w:r>
    </w:p>
    <w:p w14:paraId="382ABE08">
      <w:pPr>
        <w:pStyle w:val="19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b/>
          <w:bCs/>
          <w:sz w:val="24"/>
          <w:szCs w:val="24"/>
        </w:rPr>
        <w:t>DECLARAÇÃO DE CONHECIMENTO DAS CONDIÇÕES DE EXECUÇÃO E CAPACIDADE OPERACIONAL</w:t>
      </w:r>
    </w:p>
    <w:p w14:paraId="5348809D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A empresa ________________________________________, inscrita no CNPJ nº ________________________, por intermédio de </w:t>
      </w:r>
      <w:bookmarkStart w:id="0" w:name="_GoBack"/>
      <w:bookmarkEnd w:id="0"/>
      <w:r>
        <w:rPr>
          <w:rFonts w:hint="default" w:ascii="Arial" w:hAnsi="Arial" w:cs="Arial"/>
          <w:sz w:val="24"/>
          <w:szCs w:val="24"/>
        </w:rPr>
        <w:t>seu representante legal, DECLARA, para os devidos fins, que:</w:t>
      </w:r>
    </w:p>
    <w:p w14:paraId="331359E5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I – Tomou conhecimento de todas as informações e condições necessárias ao cumprimento das obrigações decorrentes do objeto da contratação;</w:t>
      </w:r>
    </w:p>
    <w:p w14:paraId="0CA815D7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II – Possui atividades econômicas compatíveis com o objeto da contratação, conforme seus atos constitutivos e cadastro perante os órgãos competentes;</w:t>
      </w:r>
    </w:p>
    <w:p w14:paraId="61F819B8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III – Dispõe de estrutura técnica, equipamentos, veículos, materiais, instalações e pessoal qualificado suficientes para a adequada execução dos serviços objeto da contratação;</w:t>
      </w:r>
    </w:p>
    <w:p w14:paraId="7517AFD2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IV – Possui conhecimento técnico e aptidão para execução de serviços compatíveis com o objeto da contratação, observadas as exigências legais, sanitárias, ambientais e demais normas aplicáveis;</w:t>
      </w:r>
    </w:p>
    <w:p w14:paraId="58C8CBDB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V – Compromete-se a executar os serviços em conformidade com as condições estabelecidas no Termo de Referência e demais documentos da contratação.</w:t>
      </w:r>
    </w:p>
    <w:p w14:paraId="25889950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Por ser expressão da verdade, firma a presente declaração.</w:t>
      </w:r>
    </w:p>
    <w:p w14:paraId="6990ED16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Local e data.</w:t>
      </w:r>
    </w:p>
    <w:p w14:paraId="1F789A5E">
      <w:pPr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A974B97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Nome do representante legal</w:t>
      </w:r>
    </w:p>
    <w:p w14:paraId="3CAA6326">
      <w:pPr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D482F96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Razão Social</w:t>
      </w:r>
    </w:p>
    <w:p w14:paraId="3E941608">
      <w:pPr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87B3959">
      <w:pPr>
        <w:pStyle w:val="19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CNPJ</w:t>
      </w:r>
    </w:p>
    <w:p w14:paraId="6038E44C">
      <w:pPr>
        <w:rPr>
          <w:rFonts w:hint="default" w:ascii="Arial" w:hAnsi="Arial" w:cs="Arial"/>
          <w:color w:val="auto"/>
          <w:sz w:val="22"/>
          <w:szCs w:val="22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2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4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3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3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6220C12"/>
    <w:rsid w:val="4293060B"/>
    <w:rsid w:val="47683FE6"/>
    <w:rsid w:val="70CD6D9A"/>
    <w:rsid w:val="77DC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8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Emphasis"/>
    <w:basedOn w:val="11"/>
    <w:qFormat/>
    <w:uiPriority w:val="20"/>
    <w:rPr>
      <w:i/>
      <w:iCs/>
    </w:rPr>
  </w:style>
  <w:style w:type="paragraph" w:styleId="1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16">
    <w:name w:val="Body Text"/>
    <w:basedOn w:val="1"/>
    <w:link w:val="47"/>
    <w:unhideWhenUsed/>
    <w:qFormat/>
    <w:uiPriority w:val="99"/>
    <w:pPr>
      <w:spacing w:after="120"/>
    </w:pPr>
  </w:style>
  <w:style w:type="paragraph" w:styleId="17">
    <w:name w:val="Title"/>
    <w:basedOn w:val="1"/>
    <w:next w:val="1"/>
    <w:link w:val="44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9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Cs w:val="24"/>
      <w:lang w:val="en-US" w:eastAsia="zh-CN" w:bidi="ar"/>
    </w:rPr>
  </w:style>
  <w:style w:type="paragraph" w:styleId="20">
    <w:name w:val="List Bullet 2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1">
    <w:name w:val="macro"/>
    <w:link w:val="50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Body Text 3"/>
    <w:basedOn w:val="1"/>
    <w:link w:val="49"/>
    <w:unhideWhenUsed/>
    <w:qFormat/>
    <w:uiPriority w:val="99"/>
    <w:pPr>
      <w:spacing w:after="120"/>
    </w:pPr>
    <w:rPr>
      <w:sz w:val="16"/>
      <w:szCs w:val="16"/>
    </w:rPr>
  </w:style>
  <w:style w:type="paragraph" w:styleId="24">
    <w:name w:val="List Number 2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5">
    <w:name w:val="Body Text 2"/>
    <w:basedOn w:val="1"/>
    <w:link w:val="48"/>
    <w:unhideWhenUsed/>
    <w:qFormat/>
    <w:uiPriority w:val="99"/>
    <w:pPr>
      <w:spacing w:after="120" w:line="480" w:lineRule="auto"/>
    </w:pPr>
  </w:style>
  <w:style w:type="paragraph" w:styleId="26">
    <w:name w:val="header"/>
    <w:basedOn w:val="1"/>
    <w:link w:val="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8">
    <w:name w:val="footer"/>
    <w:basedOn w:val="1"/>
    <w:link w:val="3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9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32">
    <w:name w:val="List Number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33">
    <w:name w:val="Subtitle"/>
    <w:basedOn w:val="1"/>
    <w:next w:val="1"/>
    <w:link w:val="4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4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35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6">
    <w:name w:val="List Number"/>
    <w:basedOn w:val="1"/>
    <w:unhideWhenUsed/>
    <w:qFormat/>
    <w:uiPriority w:val="99"/>
    <w:pPr>
      <w:numPr>
        <w:ilvl w:val="0"/>
        <w:numId w:val="6"/>
      </w:numPr>
      <w:contextualSpacing/>
    </w:pPr>
  </w:style>
  <w:style w:type="table" w:styleId="37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Header Char"/>
    <w:basedOn w:val="11"/>
    <w:link w:val="26"/>
    <w:uiPriority w:val="99"/>
  </w:style>
  <w:style w:type="character" w:customStyle="1" w:styleId="39">
    <w:name w:val="Footer Char"/>
    <w:basedOn w:val="11"/>
    <w:link w:val="28"/>
    <w:uiPriority w:val="99"/>
  </w:style>
  <w:style w:type="paragraph" w:styleId="4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1">
    <w:name w:val="Heading 1 Char"/>
    <w:basedOn w:val="11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2">
    <w:name w:val="Heading 2 Char"/>
    <w:basedOn w:val="11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3">
    <w:name w:val="Heading 3 Char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4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5">
    <w:name w:val="Subtitle Char"/>
    <w:basedOn w:val="11"/>
    <w:link w:val="33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Body Text Char"/>
    <w:basedOn w:val="11"/>
    <w:link w:val="16"/>
    <w:uiPriority w:val="99"/>
  </w:style>
  <w:style w:type="character" w:customStyle="1" w:styleId="48">
    <w:name w:val="Body Text 2 Char"/>
    <w:basedOn w:val="11"/>
    <w:link w:val="25"/>
    <w:uiPriority w:val="99"/>
  </w:style>
  <w:style w:type="character" w:customStyle="1" w:styleId="49">
    <w:name w:val="Body Text 3 Char"/>
    <w:basedOn w:val="11"/>
    <w:link w:val="23"/>
    <w:qFormat/>
    <w:uiPriority w:val="99"/>
    <w:rPr>
      <w:sz w:val="16"/>
      <w:szCs w:val="16"/>
    </w:rPr>
  </w:style>
  <w:style w:type="character" w:customStyle="1" w:styleId="50">
    <w:name w:val="Macro Text Char"/>
    <w:basedOn w:val="11"/>
    <w:link w:val="21"/>
    <w:qFormat/>
    <w:uiPriority w:val="99"/>
    <w:rPr>
      <w:rFonts w:ascii="Courier" w:hAnsi="Courier"/>
      <w:sz w:val="20"/>
      <w:szCs w:val="20"/>
    </w:rPr>
  </w:style>
  <w:style w:type="paragraph" w:styleId="51">
    <w:name w:val="Quote"/>
    <w:basedOn w:val="1"/>
    <w:next w:val="1"/>
    <w:link w:val="5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Quote Char"/>
    <w:basedOn w:val="11"/>
    <w:link w:val="51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3">
    <w:name w:val="Heading 4 Ch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4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5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6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7">
    <w:name w:val="Heading 8 Char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8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9">
    <w:name w:val="Intense Quote"/>
    <w:basedOn w:val="1"/>
    <w:next w:val="1"/>
    <w:link w:val="60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Intense Quote Char"/>
    <w:basedOn w:val="11"/>
    <w:link w:val="59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1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2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3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4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5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6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7">
    <w:name w:val="Light Shading"/>
    <w:basedOn w:val="1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8">
    <w:name w:val="Light Shading Accent 1"/>
    <w:basedOn w:val="1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9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70">
    <w:name w:val="Light Shading Accent 3"/>
    <w:basedOn w:val="1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1">
    <w:name w:val="Light Shading Accent 4"/>
    <w:basedOn w:val="1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2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3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4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5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6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7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8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9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80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1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2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3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4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5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6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7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8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5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2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3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4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5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6">
    <w:name w:val="Medium List 1 Accent 4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7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8">
    <w:name w:val="Medium List 1 Accent 6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9">
    <w:name w:val="Medium Lis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1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3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4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5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List 2 Accent 6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6">
    <w:name w:val="Medium Grid 1"/>
    <w:basedOn w:val="1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7">
    <w:name w:val="Medium Grid 1 Accent 1"/>
    <w:basedOn w:val="1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8">
    <w:name w:val="Medium Grid 1 Accent 2"/>
    <w:basedOn w:val="1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9">
    <w:name w:val="Medium Grid 1 Accent 3"/>
    <w:basedOn w:val="1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20">
    <w:name w:val="Medium Grid 1 Accent 4"/>
    <w:basedOn w:val="1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1">
    <w:name w:val="Medium Grid 1 Accent 5"/>
    <w:basedOn w:val="1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2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3">
    <w:name w:val="Medium Grid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1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3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5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2 Accent 6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30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1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2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3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4">
    <w:name w:val="Medium Grid 3 Accent 4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5">
    <w:name w:val="Medium Grid 3 Accent 5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6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7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8">
    <w:name w:val="Dark List Accent 1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9">
    <w:name w:val="Dark List Accent 2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40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1">
    <w:name w:val="Dark List Accent 4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2">
    <w:name w:val="Dark List Accent 5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3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4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1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7">
    <w:name w:val="Colorful Shading Accent 3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8">
    <w:name w:val="Colorful Shading Accent 4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5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Shading Accent 6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1">
    <w:name w:val="Colorful List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2">
    <w:name w:val="Colorful List Accent 1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3">
    <w:name w:val="Colorful List Accent 2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4">
    <w:name w:val="Colorful List Accent 3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5">
    <w:name w:val="Colorful List Accent 4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6">
    <w:name w:val="Colorful List Accent 5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7">
    <w:name w:val="Colorful List Accent 6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8">
    <w:name w:val="Colorful Grid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9">
    <w:name w:val="Colorful Grid Accent 1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60">
    <w:name w:val="Colorful Grid Accent 2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1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2">
    <w:name w:val="Colorful Grid Accent 4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3">
    <w:name w:val="Colorful Grid Accent 5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4">
    <w:name w:val="Colorful Grid Accent 6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1002</Characters>
  <Lines>0</Lines>
  <Paragraphs>0</Paragraphs>
  <TotalTime>22</TotalTime>
  <ScaleCrop>false</ScaleCrop>
  <LinksUpToDate>false</LinksUpToDate>
  <CharactersWithSpaces>1144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Francielle Brígido</cp:lastModifiedBy>
  <dcterms:modified xsi:type="dcterms:W3CDTF">2026-06-16T18:08:14Z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BC921EA01C304B9BBA248564FE8F3B6D_12</vt:lpwstr>
  </property>
  <property fmtid="{D5CDD505-2E9C-101B-9397-08002B2CF9AE}" pid="4" name="KSOTemplateDocerSaveRecord">
    <vt:lpwstr>eyJoZGlkIjoiMWM3Y2UwNmRhYWNhMzljZjU3NTI4ODBiOGMzNTJjMjYiLCJ1c2VySWQiOiIxMjU0Njk5ODY5NTI3In0=</vt:lpwstr>
  </property>
</Properties>
</file>